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94290171" name="2ea90690-58a6-11f0-8e31-5f3e37fe35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7354433" name="2ea90690-58a6-11f0-8e31-5f3e37fe350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Keller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71079857" name="45479560-58a6-11f0-9e4b-a78ff8027a8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9942743" name="45479560-58a6-11f0-9e4b-a78ff8027a86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50029" name="594d29d0-58a6-11f0-8dfc-d7f2e9cb6cf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0132396" name="594d29d0-58a6-11f0-8dfc-d7f2e9cb6cf3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Waschküche / Garage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 Rohrummantellung</w:t>
            </w:r>
          </w:p>
        </w:tc>
        <w:tc>
          <w:p>
            <w:pPr>
              <w:spacing w:before="0" w:after="0" w:line="240" w:lineRule="auto"/>
            </w:pPr>
            <w:r>
              <w:t>Rohrummantellung 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74000794" name="74e7f760-58a6-11f0-98fe-af26a44a967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3541791" name="74e7f760-58a6-11f0-98fe-af26a44a967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Heizung / Garage / Keller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</w:tc>
        <w:tc>
          <w:p>
            <w:pPr>
              <w:spacing w:before="0" w:after="0" w:line="240" w:lineRule="auto"/>
            </w:pPr>
            <w:r>
              <w:t>Türblatt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42830235" name="9ee33070-58a6-11f0-9b9b-63554c50bda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1399103" name="9ee33070-58a6-11f0-9b9b-63554c50bda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Garage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97093993" name="c8b00680-58a6-11f0-ba39-15061f0fca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2818335" name="c8b00680-58a6-11f0-ba39-15061f0fca9d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Garage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59137325" name="da0017e0-58a6-11f0-bac1-dd0d1503429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3022671" name="da0017e0-58a6-11f0-bac1-dd0d15034295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Hochstrasse 40, 8044 Zürich</w:t>
          </w:r>
        </w:p>
        <w:p>
          <w:pPr>
            <w:spacing w:before="0" w:after="0"/>
          </w:pPr>
          <w:r>
            <w:t>319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footer.xml" Type="http://schemas.openxmlformats.org/officeDocument/2006/relationships/footer" Id="rId11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